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Alle Wohnungen </w:t>
            </w:r>
          </w:p>
          <w:p>
            <w:pPr>
              <w:spacing w:before="0" w:after="0" w:line="240" w:lineRule="auto"/>
            </w:pPr>
            <w:r>
              <w:t>EG- 2. OG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1618191" name="019ddd98-748c-70d2-bc8e-410d94ac7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982724" name="019ddd98-748c-70d2-bc8e-410d94ac746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Tür, Waschküche, Heizraum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3186798" name="019ddd5b-9dc6-7f67-8661-826306bdb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28819" name="019ddd5b-9dc6-7f67-8661-826306bdb47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379998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473213" name="019ddd5f-4b09-7ac4-b9d6-5ec1e230254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9900958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69629" name="019ddd63-d50a-7226-b39e-cbdef50dd7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105716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022105" name="019ddd73-d2b4-78e4-8061-dd52739eae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1865397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84576" name="019ddd80-dfcb-7db1-867e-0b99d181c32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705101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571108" name="019ddd84-768d-7839-b1fe-8adbee8ae57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809334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217015" name="019ddd8e-1a56-753a-9466-38a977675c2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8595803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27212" name="019ddd91-4d44-7e33-8206-65399e1e23b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7827981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323133" name="019ddd94-8c07-78cf-a4d2-e972dd8ac1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9390930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37284" name="019ddda3-6668-74d0-886a-c036608b166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282216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209820" name="019ddda8-fbde-7903-8cec-da837dd5287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787279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149923" name="019dddac-a4e3-7ca4-b618-42abd38dce7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0409903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166180" name="019dddaf-586c-79ac-8599-18f05091a7f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397734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544812" name="019dddc6-ba30-7653-881b-3b42536c4b3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5723937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640471" name="019dddcb-0f74-7804-bc96-432f3602e8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209159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186760" name="019dddcd-b7f7-771d-b401-9d2fe9b277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8080012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041441" name="019dddcf-99d7-7a99-a39a-e06419e26ad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4006219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12015" name="019dddde-08d5-772d-8530-228351020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1430953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706149" name="019ddde1-c559-7551-96ef-30c0f30c62d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8061665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586246" name="019ddd61-c026-7d16-8e76-9533e02fc4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9099538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790194" name="019ddd67-c00a-782f-86d7-31a1e6dfab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7402447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091427" name="019ddd72-93e9-70c9-a400-3d7eef21b4c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2732896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240340" name="019ddd7f-15ff-7c1e-9b22-b7c0218da65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3284071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322604" name="019ddd83-6cf7-72df-8a66-0a6718b2a1e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74660709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294343" name="019ddd8d-039b-7c24-9818-a330caf9dac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3601545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109277" name="019ddd90-3db6-79fd-a28d-74987ae8dc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5972739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675015" name="019ddda1-14f0-7c00-a02e-d9f95c123a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6678543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852327" name="019ddda7-aa9a-737e-a3ac-1b1c04376d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88051751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835650" name="019dddab-8a79-71d9-9b4b-59f0dc24e88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OG, 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7523289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787830" name="019dddae-19d4-7ddb-bf65-bab7656c0f9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19316198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467631" name="019dddc4-ea62-7f04-bf8d-acec409a620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3529460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262795" name="019dddc9-473f-700b-aa39-f6a6bc0ab97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49197234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480056" name="019dddcc-b43e-74b3-b968-9f4db01f28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4621673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490313" name="019dddce-bea0-744a-aa96-840c6e7216f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5896504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633555" name="019ddddd-3786-7cf0-89c3-3204ff3288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9451808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730315" name="019ddde0-d652-71b0-a694-553c7725183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8160986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314159" name="019ddde5-f3d2-7491-a6c5-24e490fe66e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6072048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112562" name="019dddf1-b367-7b9e-bc9e-80145378dcb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5162180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289993" name="019dddf3-93f6-7655-9292-4ecf7f0e3a0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166212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68508" name="019ddd69-2532-710c-9ba9-ff294926df1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Rohrummantellung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5638829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4813" name="019ddd6b-8f40-7da6-b7c6-d87c02050c1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7298667" name="019ddd6e-d3a2-726e-aab9-ef1f30922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281679" name="019ddd6e-d3a2-726e-aab9-ef1f3092263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Gang,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1514540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151098" name="019ddd81-e6ab-75d4-82c7-cab0ac313c1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1885051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93718" name="019dddc7-90a3-76c8-92f3-7cce3a8c640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76638644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803310" name="019ddd7d-5791-78dc-8d01-cf205b64963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38508387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92962" name="019ddd88-959a-73aa-a36c-0f2415d2a51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81248558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560673" name="019ddda5-3779-722a-977c-7105e4c09b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697356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175410" name="019dddbd-1173-7772-baee-e4a91bedb8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419889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586814" name="019dddda-ce8c-70ce-b054-30faeb1856be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277036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317741" name="019ddde3-dde5-7d71-a115-026ff16d53a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Wohnzimmer,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1837921" name="019ddde7-b697-7bc8-a9ed-cd5bd6cb8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867468" name="019ddde7-b697-7bc8-a9ed-cd5bd6cb884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 OG,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53703" name="019ddde9-13a6-71e3-aece-6660021dbd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590156" name="019ddde9-13a6-71e3-aece-6660021dbd1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644961" name="019dddeb-a25d-7e49-8fff-e3f5437f36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162011" name="019dddeb-a25d-7e49-8fff-e3f5437f36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4726305" name="019ddded-5145-78db-a256-a9ff8ef4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405045" name="019ddded-5145-78db-a256-a9ff8ef483d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0031990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77977" name="019ddd7b-1778-7a7a-b7bb-1612635435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Keller/ 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76895524" name="019ddd58-49e8-79cb-8441-ee5bce6359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04290" name="019ddd58-49e8-79cb-8441-ee5bce63598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EG- 1.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3141689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906372" name="019ddd8b-bb9f-7523-8b37-0104a1418437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5262315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272255" name="019ddd9e-6cea-7df8-b04c-e40a857141f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27289720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172410" name="019ddd93-a131-7c36-9e4b-9a6ab968fa2a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Badezimmer, WC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5326025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118610" name="019ddd9f-c5a6-7153-9ee7-6a147ff0b77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6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footer.xml" Type="http://schemas.openxmlformats.org/officeDocument/2006/relationships/footer" Id="rId6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